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083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李子贇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6~16周</w:t>
      </w:r>
    </w:p>
    <w:bookmarkStart w:id="1" w:name="708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中医康复学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(050560—001)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全科201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社区康复与保健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(051520—002)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中医（定向）202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中医康复学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(050560—001)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全科201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社区康复与保健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(051520—002)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中医（定向）202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社区康复与保健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(051520—001)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中医（定向）201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中医康复学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(050560—002)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全科202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社区康复与保健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(051520—001)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中医（定向）201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中医康复学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(050560—002)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全科202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中医营养学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(r050505—001)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6~16周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